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160"/>
      </w:pPr>
      <w:r>
        <w:rPr>
          <w:rFonts w:ascii="Arial" w:hAnsi="Arial"/>
          <w:b/>
          <w:color w:val="BD247F"/>
          <w:sz w:val="16"/>
        </w:rPr>
        <w:t>PREMIUM BLANK TEMPLATE  /  US PROCUREMENT TOOLKIT</w:t>
      </w:r>
    </w:p>
    <w:p>
      <w:pPr>
        <w:keepNext/>
        <w:spacing w:after="160"/>
      </w:pPr>
      <w:r>
        <w:rPr>
          <w:rFonts w:ascii="Arial" w:hAnsi="Arial"/>
          <w:b/>
          <w:color w:val="4B0F4E"/>
          <w:sz w:val="50"/>
        </w:rPr>
        <w:t>Procurement Decision Memorandum</w:t>
      </w:r>
    </w:p>
    <w:p>
      <w:pPr>
        <w:spacing w:after="280"/>
      </w:pPr>
      <w:r>
        <w:rPr>
          <w:color w:val="5E565D"/>
          <w:sz w:val="23"/>
        </w:rPr>
        <w:t>Preserve the rationale, tradeoffs, conditions, approvals, and next action behind a purchasing decision.</w:t>
      </w:r>
    </w:p>
    <w:tbl>
      <w:tblPr>
        <w:tblW w:type="auto" w:w="0"/>
        <w:tblLayout w:type="fixed"/>
        <w:tblLook w:firstColumn="1" w:firstRow="1" w:lastColumn="0" w:lastRow="0" w:noHBand="0" w:noVBand="1" w:val="04A0"/>
      </w:tblPr>
      <w:tblGrid>
        <w:gridCol w:w="2484"/>
        <w:gridCol w:w="2484"/>
        <w:gridCol w:w="2484"/>
        <w:gridCol w:w="2484"/>
      </w:tblGrid>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for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by</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Project / reference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Version</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t>1.0</w:t>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Review date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Decision owner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bl>
    <w:p/>
    <w:tbl>
      <w:tblPr>
        <w:tblW w:type="auto" w:w="0"/>
        <w:tblLayout w:type="fixed"/>
        <w:tblLook w:firstColumn="1" w:firstRow="1" w:lastColumn="0" w:lastRow="0" w:noHBand="0" w:noVBand="1" w:val="04A0"/>
      </w:tblPr>
      <w:tblGrid>
        <w:gridCol w:w="9936"/>
      </w:tblGrid>
      <w:tr>
        <w:tc>
          <w:tcPr>
            <w:tcW w:type="dxa" w:w="9936"/>
            <w:vAlign w:val="center"/>
            <w:tcMar>
              <w:top w:w="100" w:type="dxa"/>
              <w:start w:w="120" w:type="dxa"/>
              <w:bottom w:w="100" w:type="dxa"/>
              <w:end w:w="120" w:type="dxa"/>
            </w:tcMar>
            <w:shd w:fill="F5F1EA"/>
          </w:tcPr>
          <w:p>
            <w:pPr>
              <w:spacing w:after="0"/>
            </w:pPr>
            <w:r/>
            <w:r>
              <w:rPr>
                <w:rFonts w:ascii="Arial" w:hAnsi="Arial"/>
                <w:b w:val="0"/>
                <w:color w:val="5E565D"/>
                <w:sz w:val="17"/>
              </w:rPr>
              <w:t>These templates are practical starting points, not fixed engagement deliverables. Final documents, fields, evaluation criteria, and supporting records may vary based on the scope of work, task requirements, procurement category, stakeholders, available information, and applicable organizational, legal, or regulatory requirements. Use and adapt them with appropriate professional review.</w:t>
            </w:r>
          </w:p>
        </w:tc>
      </w:tr>
    </w:tbl>
    <w:p/>
    <w:p>
      <w:pPr>
        <w:pStyle w:val="Heading1"/>
      </w:pPr>
      <w:r>
        <w:t>How to use this template</w:t>
      </w:r>
    </w:p>
    <w:p>
      <w:pPr>
        <w:pStyle w:val="ListNumber"/>
        <w:spacing w:after="80"/>
      </w:pPr>
      <w:r>
        <w:t>Confirm the requirement, decision owner, and approved review team before entering information.</w:t>
      </w:r>
    </w:p>
    <w:p>
      <w:pPr>
        <w:pStyle w:val="ListNumber"/>
        <w:spacing w:after="80"/>
      </w:pPr>
      <w:r>
        <w:t>Complete known facts first; label assumptions and unresolved items rather than guessing.</w:t>
      </w:r>
    </w:p>
    <w:p>
      <w:pPr>
        <w:pStyle w:val="ListNumber"/>
        <w:spacing w:after="80"/>
      </w:pPr>
      <w:r>
        <w:t>Retain the source or evidence supporting material entries, scores, and conclusions.</w:t>
      </w:r>
    </w:p>
    <w:p>
      <w:pPr>
        <w:pStyle w:val="ListNumber"/>
        <w:spacing w:after="80"/>
      </w:pPr>
      <w:r>
        <w:t>Assign every open question, action, or risk to an owner and target date.</w:t>
      </w:r>
    </w:p>
    <w:p>
      <w:pPr>
        <w:pStyle w:val="ListNumber"/>
        <w:spacing w:after="80"/>
      </w:pPr>
      <w:r>
        <w:t>Review the completed record under the organization’s applicable procurement and approval rules.</w:t>
      </w:r>
    </w:p>
    <w:p>
      <w:pPr>
        <w:pStyle w:val="Heading2"/>
      </w:pPr>
      <w:r>
        <w:t>Completion status</w:t>
      </w:r>
    </w:p>
    <w:tbl>
      <w:tblPr>
        <w:tblW w:type="auto" w:w="0"/>
        <w:tblLayout w:type="fixed"/>
        <w:tblLook w:firstColumn="1" w:firstRow="1" w:lastColumn="0" w:lastRow="0" w:noHBand="0" w:noVBand="1" w:val="04A0"/>
      </w:tblPr>
      <w:tblGrid>
        <w:gridCol w:w="1987"/>
        <w:gridCol w:w="1987"/>
        <w:gridCol w:w="1987"/>
        <w:gridCol w:w="1987"/>
        <w:gridCol w:w="1987"/>
      </w:tblGrid>
      <w:tr>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Not started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In progress</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Ready for review</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Approved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Needs revision</w:t>
            </w:r>
          </w:p>
        </w:tc>
      </w:tr>
      <w:tr>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r>
    </w:tbl>
    <w:p>
      <w:r>
        <w:br w:type="page"/>
      </w:r>
    </w:p>
    <w:p>
      <w:pPr>
        <w:pStyle w:val="Heading1"/>
      </w:pPr>
      <w:r>
        <w:t>1. Decision requested</w:t>
      </w:r>
    </w:p>
    <w:p>
      <w:r>
        <w:rPr>
          <w:i/>
          <w:color w:val="5E565D"/>
        </w:rPr>
        <w:t>State exactly what authorization or direction is needed.</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 owner</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Required by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2. Background and requirement</w:t>
      </w:r>
    </w:p>
    <w:p>
      <w:r>
        <w:rPr>
          <w:i/>
          <w:color w:val="5E565D"/>
        </w:rPr>
        <w:t>Summarize why the decision exists and what must be achieved.</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Background</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Requirement</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Constraints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3. Options considered</w:t>
      </w:r>
    </w:p>
    <w:p>
      <w:r>
        <w:rPr>
          <w:i/>
          <w:color w:val="5E565D"/>
        </w:rPr>
        <w:t>Include credible alternatives and the status quo.</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Option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Advantages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Limitations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4. Evaluation basis</w:t>
      </w:r>
    </w:p>
    <w:p>
      <w:r>
        <w:rPr>
          <w:i/>
          <w:color w:val="5E565D"/>
        </w:rPr>
        <w:t>Record the agreed decision criteria and evidence sources.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Criterion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Evidence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Weight or priority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5. Commercial comparison</w:t>
      </w:r>
    </w:p>
    <w:p>
      <w:r>
        <w:rPr>
          <w:i/>
          <w:color w:val="5E565D"/>
        </w:rPr>
        <w:t>Summarize cost structure and material terms.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Price basis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Total evaluated cost</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Terms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6. Tradeoffs and risks</w:t>
      </w:r>
    </w:p>
    <w:p>
      <w:r>
        <w:rPr>
          <w:i/>
          <w:color w:val="5E565D"/>
        </w:rPr>
        <w:t>Make consequences and mitigations explicit.</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Tradeoff</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Risk</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Mitigation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7. Recommendation</w:t>
      </w:r>
    </w:p>
    <w:p>
      <w:r>
        <w:rPr>
          <w:i/>
          <w:color w:val="5E565D"/>
        </w:rPr>
        <w:t>Connect the proposed choice to the evidence.</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Recommended option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Rationale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Conditions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8. Authorization and decision record</w:t>
      </w:r>
    </w:p>
    <w:p>
      <w:r>
        <w:rPr>
          <w:i/>
          <w:color w:val="5E565D"/>
        </w:rPr>
        <w:t>Preserve approval, dissent, and follow-up.</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Approver</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Open item</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Final review and authorization</w:t>
      </w:r>
    </w:p>
    <w:tbl>
      <w:tblPr>
        <w:tblW w:type="auto" w:w="0"/>
        <w:tblLayout w:type="fixed"/>
        <w:tblLook w:firstColumn="1" w:firstRow="1" w:lastColumn="0" w:lastRow="0" w:noHBand="0" w:noVBand="1" w:val="04A0"/>
      </w:tblPr>
      <w:tblGrid>
        <w:gridCol w:w="4968"/>
        <w:gridCol w:w="4968"/>
      </w:tblGrid>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 / disposition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Conditions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Approved by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Approval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Next action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bl>
    <w:sectPr w:rsidR="00FC693F" w:rsidRPr="0006063C" w:rsidSect="00034616">
      <w:headerReference w:type="default" r:id="rId9"/>
      <w:footerReference w:type="default" r:id="rId10"/>
      <w:pgSz w:w="12240" w:h="15840"/>
      <w:pgMar w:top="1080" w:right="1152" w:bottom="1037" w:left="1152"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7488"/>
      <w:gridCol w:w="2448"/>
    </w:tblGrid>
    <w:tr>
      <w:tc>
        <w:tcPr>
          <w:tcW w:type="dxa" w:w="4968"/>
          <w:vAlign w:val="center"/>
          <w:tcMar>
            <w:top w:w="100" w:type="dxa"/>
            <w:start w:w="120" w:type="dxa"/>
            <w:bottom w:w="100" w:type="dxa"/>
            <w:end w:w="120" w:type="dxa"/>
          </w:tcMar>
        </w:tcPr>
        <w:p>
          <w:pPr>
            <w:spacing w:after="0"/>
          </w:pPr>
          <w:r/>
          <w:r>
            <w:rPr>
              <w:rFonts w:ascii="Arial" w:hAnsi="Arial"/>
              <w:b w:val="0"/>
              <w:color w:val="5E565D"/>
              <w:sz w:val="15"/>
            </w:rPr>
            <w:t>unparalleled-source-procurement.netlify.app  |  unps@unparalleledsource.com</w:t>
          </w:r>
        </w:p>
      </w:tc>
      <w:tc>
        <w:tcPr>
          <w:tcW w:type="dxa" w:w="4968"/>
        </w:tcPr>
        <w:p>
          <w:pPr>
            <w:jc w:val="right"/>
          </w:pPr>
          <w:r>
            <w:rPr>
              <w:rFonts w:ascii="Arial" w:hAnsi="Arial"/>
              <w:color w:val="5E565D"/>
              <w:sz w:val="16"/>
            </w:rPr>
            <w:t xml:space="preserve">Page </w:t>
          </w:r>
          <w:fldSimple w:instr="PAGE"/>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7056"/>
      <w:gridCol w:w="2880"/>
    </w:tblGrid>
    <w:tr>
      <w:tc>
        <w:tcPr>
          <w:tcW w:type="dxa" w:w="4968"/>
          <w:vAlign w:val="center"/>
          <w:tcMar>
            <w:top w:w="100" w:type="dxa"/>
            <w:start w:w="120" w:type="dxa"/>
            <w:bottom w:w="100" w:type="dxa"/>
            <w:end w:w="120" w:type="dxa"/>
          </w:tcMar>
        </w:tcPr>
        <w:p>
          <w:pPr>
            <w:spacing w:after="0"/>
          </w:pPr>
          <w:r/>
          <w:r>
            <w:rPr>
              <w:rFonts w:ascii="Arial" w:hAnsi="Arial"/>
              <w:b/>
              <w:color w:val="4B0F4E"/>
              <w:sz w:val="16"/>
            </w:rPr>
            <w:t>UNPARALLELED SOURCE  /  PROCUREMENT TOOLKIT</w:t>
          </w:r>
        </w:p>
      </w:tc>
      <w:tc>
        <w:tcPr>
          <w:tcW w:type="dxa" w:w="4968"/>
          <w:vAlign w:val="center"/>
          <w:tcMar>
            <w:top w:w="100" w:type="dxa"/>
            <w:start w:w="120" w:type="dxa"/>
            <w:bottom w:w="100" w:type="dxa"/>
            <w:end w:w="120" w:type="dxa"/>
          </w:tcMar>
        </w:tcPr>
        <w:p>
          <w:pPr>
            <w:spacing w:after="0"/>
            <w:jc w:val="right"/>
          </w:pPr>
          <w:r/>
          <w:r>
            <w:rPr>
              <w:rFonts w:ascii="Arial" w:hAnsi="Arial"/>
              <w:b/>
              <w:color w:val="BD247F"/>
              <w:sz w:val="15"/>
            </w:rPr>
            <w:t>PROCUREMENT DECISION MEMORANDUM</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Arial" w:hAnsi="Arial"/>
      <w:color w:val="18121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4B0F4E"/>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4B0F4E"/>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4B0F4E"/>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Decision Memorandum</dc:title>
  <dc:subject>Premium blank procurement template</dc:subject>
  <dc:creator>Unparalleled Source</dc:creator>
  <cp:keywords>procurement, template, sourcing, decision support</cp:keywords>
  <dc:description>generated by python-docx</dc:description>
  <cp:lastModifiedBy/>
  <cp:revision>1</cp:revision>
  <dcterms:created xsi:type="dcterms:W3CDTF">2013-12-23T23:15:00Z</dcterms:created>
  <dcterms:modified xsi:type="dcterms:W3CDTF">2013-12-23T23:15:00Z</dcterms:modified>
  <cp:category/>
</cp:coreProperties>
</file>