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160"/>
      </w:pPr>
      <w:r>
        <w:rPr>
          <w:rFonts w:ascii="Arial" w:hAnsi="Arial"/>
          <w:b/>
          <w:color w:val="BD247F"/>
          <w:sz w:val="16"/>
        </w:rPr>
        <w:t>PREMIUM BLANK TEMPLATE  /  US PROCUREMENT TOOLKIT</w:t>
      </w:r>
    </w:p>
    <w:p>
      <w:pPr>
        <w:keepNext/>
        <w:spacing w:after="160"/>
      </w:pPr>
      <w:r>
        <w:rPr>
          <w:rFonts w:ascii="Arial" w:hAnsi="Arial"/>
          <w:b/>
          <w:color w:val="4B0F4E"/>
          <w:sz w:val="50"/>
        </w:rPr>
        <w:t>Sourcing Report</w:t>
      </w:r>
    </w:p>
    <w:p>
      <w:pPr>
        <w:spacing w:after="280"/>
      </w:pPr>
      <w:r>
        <w:rPr>
          <w:color w:val="5E565D"/>
          <w:sz w:val="23"/>
        </w:rPr>
        <w:t>Document the requirement, research logic, qualified market, evidence, and recommended next actions.</w:t>
      </w:r>
    </w:p>
    <w:tbl>
      <w:tblPr>
        <w:tblW w:type="auto" w:w="0"/>
        <w:tblLayout w:type="fixed"/>
        <w:tblLook w:firstColumn="1" w:firstRow="1" w:lastColumn="0" w:lastRow="0" w:noHBand="0" w:noVBand="1" w:val="04A0"/>
      </w:tblPr>
      <w:tblGrid>
        <w:gridCol w:w="2484"/>
        <w:gridCol w:w="2484"/>
        <w:gridCol w:w="2484"/>
        <w:gridCol w:w="2484"/>
      </w:tblGrid>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for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by</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Project / reference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Version</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t>1.0</w:t>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Review date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Decision owner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bl>
    <w:p/>
    <w:tbl>
      <w:tblPr>
        <w:tblW w:type="auto" w:w="0"/>
        <w:tblLayout w:type="fixed"/>
        <w:tblLook w:firstColumn="1" w:firstRow="1" w:lastColumn="0" w:lastRow="0" w:noHBand="0" w:noVBand="1" w:val="04A0"/>
      </w:tblPr>
      <w:tblGrid>
        <w:gridCol w:w="9936"/>
      </w:tblGrid>
      <w:tr>
        <w:tc>
          <w:tcPr>
            <w:tcW w:type="dxa" w:w="9936"/>
            <w:vAlign w:val="center"/>
            <w:tcMar>
              <w:top w:w="100" w:type="dxa"/>
              <w:start w:w="120" w:type="dxa"/>
              <w:bottom w:w="100" w:type="dxa"/>
              <w:end w:w="120" w:type="dxa"/>
            </w:tcMar>
            <w:shd w:fill="F5F1EA"/>
          </w:tcPr>
          <w:p>
            <w:pPr>
              <w:spacing w:after="0"/>
            </w:pPr>
            <w:r/>
            <w:r>
              <w:rPr>
                <w:rFonts w:ascii="Arial" w:hAnsi="Arial"/>
                <w:b w:val="0"/>
                <w:color w:val="5E565D"/>
                <w:sz w:val="17"/>
              </w:rPr>
              <w:t>These templates are practical starting points, not fixed engagement deliverables. Final documents, fields, evaluation criteria, and supporting records may vary based on the scope of work, task requirements, procurement category, stakeholders, available information, and applicable organizational, legal, or regulatory requirements. Use and adapt them with appropriate professional review.</w:t>
            </w:r>
          </w:p>
        </w:tc>
      </w:tr>
    </w:tbl>
    <w:p/>
    <w:p>
      <w:pPr>
        <w:pStyle w:val="Heading1"/>
      </w:pPr>
      <w:r>
        <w:t>How to use this template</w:t>
      </w:r>
    </w:p>
    <w:p>
      <w:pPr>
        <w:pStyle w:val="ListNumber"/>
        <w:spacing w:after="80"/>
      </w:pPr>
      <w:r>
        <w:t>Confirm the requirement, decision owner, and approved review team before entering information.</w:t>
      </w:r>
    </w:p>
    <w:p>
      <w:pPr>
        <w:pStyle w:val="ListNumber"/>
        <w:spacing w:after="80"/>
      </w:pPr>
      <w:r>
        <w:t>Complete known facts first; label assumptions and unresolved items rather than guessing.</w:t>
      </w:r>
    </w:p>
    <w:p>
      <w:pPr>
        <w:pStyle w:val="ListNumber"/>
        <w:spacing w:after="80"/>
      </w:pPr>
      <w:r>
        <w:t>Retain the source or evidence supporting material entries, scores, and conclusions.</w:t>
      </w:r>
    </w:p>
    <w:p>
      <w:pPr>
        <w:pStyle w:val="ListNumber"/>
        <w:spacing w:after="80"/>
      </w:pPr>
      <w:r>
        <w:t>Assign every open question, action, or risk to an owner and target date.</w:t>
      </w:r>
    </w:p>
    <w:p>
      <w:pPr>
        <w:pStyle w:val="ListNumber"/>
        <w:spacing w:after="80"/>
      </w:pPr>
      <w:r>
        <w:t>Review the completed record under the organization’s applicable procurement and approval rules.</w:t>
      </w:r>
    </w:p>
    <w:p>
      <w:pPr>
        <w:pStyle w:val="Heading2"/>
      </w:pPr>
      <w:r>
        <w:t>Completion status</w:t>
      </w:r>
    </w:p>
    <w:tbl>
      <w:tblPr>
        <w:tblW w:type="auto" w:w="0"/>
        <w:tblLayout w:type="fixed"/>
        <w:tblLook w:firstColumn="1" w:firstRow="1" w:lastColumn="0" w:lastRow="0" w:noHBand="0" w:noVBand="1" w:val="04A0"/>
      </w:tblPr>
      <w:tblGrid>
        <w:gridCol w:w="1987"/>
        <w:gridCol w:w="1987"/>
        <w:gridCol w:w="1987"/>
        <w:gridCol w:w="1987"/>
        <w:gridCol w:w="1987"/>
      </w:tblGrid>
      <w:tr>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Not started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In progress</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Ready for review</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Approved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Needs revision</w:t>
            </w:r>
          </w:p>
        </w:tc>
      </w:tr>
      <w:tr>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r>
    </w:tbl>
    <w:p>
      <w:r>
        <w:br w:type="page"/>
      </w:r>
    </w:p>
    <w:p>
      <w:pPr>
        <w:pStyle w:val="Heading1"/>
      </w:pPr>
      <w:r>
        <w:t>1. Executive summary</w:t>
      </w:r>
    </w:p>
    <w:p>
      <w:r>
        <w:rPr>
          <w:i/>
          <w:color w:val="5E565D"/>
        </w:rPr>
        <w:t>State the decision context and most important finding.</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required</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Recommended 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2. Requirement and assumptions</w:t>
      </w:r>
    </w:p>
    <w:p>
      <w:r>
        <w:rPr>
          <w:i/>
          <w:color w:val="5E565D"/>
        </w:rPr>
        <w:t>Separate confirmed requirements from working assumptions.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Scope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Constraints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Assumptions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3. Research method</w:t>
      </w:r>
    </w:p>
    <w:p>
      <w:r>
        <w:rPr>
          <w:i/>
          <w:color w:val="5E565D"/>
        </w:rPr>
        <w:t>Record where and how the market was reviewed.</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Sources consulted</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Search logic</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Research dates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4. Market landscape</w:t>
      </w:r>
    </w:p>
    <w:p>
      <w:r>
        <w:rPr>
          <w:i/>
          <w:color w:val="5E565D"/>
        </w:rPr>
        <w:t>Describe relevant supplier types, coverage, and market constraints.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Market segments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Capacity signals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Constraints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5. Longlist and shortlist</w:t>
      </w:r>
    </w:p>
    <w:p>
      <w:r>
        <w:rPr>
          <w:i/>
          <w:color w:val="5E565D"/>
        </w:rPr>
        <w:t>Explain inclusion, exclusion, and qualification logic.</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Source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Evidence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Disposition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6. Commercial observations</w:t>
      </w:r>
    </w:p>
    <w:p>
      <w:r>
        <w:rPr>
          <w:i/>
          <w:color w:val="5E565D"/>
        </w:rPr>
        <w:t>Capture pricing structures and material non-price terms.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Price basis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Lead time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Terms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7. Open questions and risks</w:t>
      </w:r>
    </w:p>
    <w:p>
      <w:r>
        <w:rPr>
          <w:i/>
          <w:color w:val="5E565D"/>
        </w:rPr>
        <w:t>Assign unresolved issues before action.</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Question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Owner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Due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8. Recommendation and next actions</w:t>
      </w:r>
    </w:p>
    <w:p>
      <w:r>
        <w:rPr>
          <w:i/>
          <w:color w:val="5E565D"/>
        </w:rPr>
        <w:t>Make the proposed path and conditions explicit.</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Recommendation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Final review and authorization</w:t>
      </w:r>
    </w:p>
    <w:tbl>
      <w:tblPr>
        <w:tblW w:type="auto" w:w="0"/>
        <w:tblLayout w:type="fixed"/>
        <w:tblLook w:firstColumn="1" w:firstRow="1" w:lastColumn="0" w:lastRow="0" w:noHBand="0" w:noVBand="1" w:val="04A0"/>
      </w:tblPr>
      <w:tblGrid>
        <w:gridCol w:w="4968"/>
        <w:gridCol w:w="4968"/>
      </w:tblGrid>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 disposition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Approved by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Approval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bl>
    <w:sectPr w:rsidR="00FC693F" w:rsidRPr="0006063C" w:rsidSect="00034616">
      <w:headerReference w:type="default" r:id="rId9"/>
      <w:footerReference w:type="default" r:id="rId10"/>
      <w:pgSz w:w="12240" w:h="15840"/>
      <w:pgMar w:top="1080" w:right="1152" w:bottom="1037" w:left="1152"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7488"/>
      <w:gridCol w:w="2448"/>
    </w:tblGrid>
    <w:tr>
      <w:tc>
        <w:tcPr>
          <w:tcW w:type="dxa" w:w="4968"/>
          <w:vAlign w:val="center"/>
          <w:tcMar>
            <w:top w:w="100" w:type="dxa"/>
            <w:start w:w="120" w:type="dxa"/>
            <w:bottom w:w="100" w:type="dxa"/>
            <w:end w:w="120" w:type="dxa"/>
          </w:tcMar>
        </w:tcPr>
        <w:p>
          <w:pPr>
            <w:spacing w:after="0"/>
          </w:pPr>
          <w:r/>
          <w:r>
            <w:rPr>
              <w:rFonts w:ascii="Arial" w:hAnsi="Arial"/>
              <w:b w:val="0"/>
              <w:color w:val="5E565D"/>
              <w:sz w:val="15"/>
            </w:rPr>
            <w:t>unparalleled-source-procurement.netlify.app  |  unps@unparalleledsource.com</w:t>
          </w:r>
        </w:p>
      </w:tc>
      <w:tc>
        <w:tcPr>
          <w:tcW w:type="dxa" w:w="4968"/>
        </w:tcPr>
        <w:p>
          <w:pPr>
            <w:jc w:val="right"/>
          </w:pPr>
          <w:r>
            <w:rPr>
              <w:rFonts w:ascii="Arial" w:hAnsi="Arial"/>
              <w:color w:val="5E565D"/>
              <w:sz w:val="16"/>
            </w:rPr>
            <w:t xml:space="preserve">Page </w:t>
          </w:r>
          <w:fldSimple w:instr="PAGE"/>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7056"/>
      <w:gridCol w:w="2880"/>
    </w:tblGrid>
    <w:tr>
      <w:tc>
        <w:tcPr>
          <w:tcW w:type="dxa" w:w="4968"/>
          <w:vAlign w:val="center"/>
          <w:tcMar>
            <w:top w:w="100" w:type="dxa"/>
            <w:start w:w="120" w:type="dxa"/>
            <w:bottom w:w="100" w:type="dxa"/>
            <w:end w:w="120" w:type="dxa"/>
          </w:tcMar>
        </w:tcPr>
        <w:p>
          <w:pPr>
            <w:spacing w:after="0"/>
          </w:pPr>
          <w:r/>
          <w:r>
            <w:rPr>
              <w:rFonts w:ascii="Arial" w:hAnsi="Arial"/>
              <w:b/>
              <w:color w:val="4B0F4E"/>
              <w:sz w:val="16"/>
            </w:rPr>
            <w:t>UNPARALLELED SOURCE  /  PROCUREMENT TOOLKIT</w:t>
          </w:r>
        </w:p>
      </w:tc>
      <w:tc>
        <w:tcPr>
          <w:tcW w:type="dxa" w:w="4968"/>
          <w:vAlign w:val="center"/>
          <w:tcMar>
            <w:top w:w="100" w:type="dxa"/>
            <w:start w:w="120" w:type="dxa"/>
            <w:bottom w:w="100" w:type="dxa"/>
            <w:end w:w="120" w:type="dxa"/>
          </w:tcMar>
        </w:tcPr>
        <w:p>
          <w:pPr>
            <w:spacing w:after="0"/>
            <w:jc w:val="right"/>
          </w:pPr>
          <w:r/>
          <w:r>
            <w:rPr>
              <w:rFonts w:ascii="Arial" w:hAnsi="Arial"/>
              <w:b/>
              <w:color w:val="BD247F"/>
              <w:sz w:val="15"/>
            </w:rPr>
            <w:t>SOURCING REPORT</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rial" w:hAnsi="Arial"/>
      <w:color w:val="18121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4B0F4E"/>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4B0F4E"/>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4B0F4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Sourcing Report</dc:title>
  <dc:subject>Premium blank procurement template</dc:subject>
  <dc:creator>Unparalleled Source</dc:creator>
  <cp:keywords>procurement, template, sourcing, decision support</cp:keywords>
  <dc:description>generated by python-docx</dc:description>
  <cp:lastModifiedBy/>
  <cp:revision>1</cp:revision>
  <dcterms:created xsi:type="dcterms:W3CDTF">2013-12-23T23:15:00Z</dcterms:created>
  <dcterms:modified xsi:type="dcterms:W3CDTF">2013-12-23T23:15:00Z</dcterms:modified>
  <cp:category/>
</cp:coreProperties>
</file>